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ook w:val="04A0" w:firstRow="1" w:lastRow="0" w:firstColumn="1" w:lastColumn="0" w:noHBand="0" w:noVBand="1"/>
      </w:tblPr>
      <w:tblGrid>
        <w:gridCol w:w="10728"/>
      </w:tblGrid>
      <w:tr w:rsidR="005C3F7E" w14:paraId="0C92DBC4" w14:textId="77777777">
        <w:tc>
          <w:tcPr>
            <w:tcW w:w="10272" w:type="dxa"/>
          </w:tcPr>
          <w:p w14:paraId="5827DE95" w14:textId="17DD92CD" w:rsidR="005C3F7E" w:rsidRPr="005A677C" w:rsidRDefault="005E1168">
            <w:pPr>
              <w:rPr>
                <w:b/>
                <w:outline/>
                <w:color w:val="4BACC6" w:themeColor="accent5"/>
                <w14:shadow w14:blurRad="38100" w14:dist="22860" w14:dir="5400000" w14:sx="100000" w14:sy="100000" w14:kx="0" w14:ky="0" w14:algn="tl">
                  <w14:srgbClr w14:val="000000">
                    <w14:alpha w14:val="70000"/>
                  </w14:srgbClr>
                </w14:shadow>
                <w14:textOutline w14:w="10160" w14:cap="flat" w14:cmpd="sng" w14:algn="ctr">
                  <w14:solidFill>
                    <w14:schemeClr w14:val="accent5"/>
                  </w14:solidFill>
                  <w14:prstDash w14:val="solid"/>
                  <w14:round/>
                </w14:textOutline>
                <w14:textFill>
                  <w14:solidFill>
                    <w14:srgbClr w14:val="FFFFFF"/>
                  </w14:solidFill>
                </w14:textFill>
              </w:rPr>
            </w:pPr>
            <w:bookmarkStart w:id="0" w:name="_Hlk236217325"/>
            <w:r>
              <w:rPr>
                <w:noProof/>
              </w:rPr>
              <w:drawing>
                <wp:inline distT="0" distB="0" distL="0" distR="0" wp14:anchorId="2A558011" wp14:editId="6162E1BF">
                  <wp:extent cx="6981392" cy="1638300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l="21262" t="15220" r="25228" b="62456"/>
                          <a:stretch/>
                        </pic:blipFill>
                        <pic:spPr bwMode="auto">
                          <a:xfrm>
                            <a:off x="0" y="0"/>
                            <a:ext cx="6981392" cy="16383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1791484" w14:textId="73343F5A" w:rsidR="00E85FBE" w:rsidRDefault="00E85FBE">
      <w:pPr>
        <w:rPr>
          <w:b/>
          <w:sz w:val="26"/>
        </w:rPr>
      </w:pPr>
    </w:p>
    <w:p w14:paraId="3C39218F" w14:textId="77777777" w:rsidR="000A0F3D" w:rsidRDefault="000A0F3D">
      <w:pPr>
        <w:rPr>
          <w:b/>
          <w:sz w:val="26"/>
        </w:rPr>
      </w:pPr>
    </w:p>
    <w:p w14:paraId="79059550" w14:textId="77777777" w:rsidR="005C3F7E" w:rsidRPr="000A0F3D" w:rsidRDefault="00000000">
      <w:pPr>
        <w:rPr>
          <w:u w:val="single"/>
        </w:rPr>
      </w:pPr>
      <w:r w:rsidRPr="000A0F3D">
        <w:rPr>
          <w:b/>
          <w:sz w:val="26"/>
          <w:u w:val="single"/>
        </w:rPr>
        <w:t>CONTACT</w:t>
      </w:r>
    </w:p>
    <w:p w14:paraId="663E1738" w14:textId="77777777" w:rsidR="005C3F7E" w:rsidRDefault="00000000">
      <w:r>
        <w:t>📞 +268 76768706</w:t>
      </w:r>
      <w:r>
        <w:br/>
        <w:t>✉ umtukuluwemabhekiso@gmail.com</w:t>
      </w:r>
      <w:r>
        <w:br/>
        <w:t xml:space="preserve">📍 P.O. Box 54, </w:t>
      </w:r>
      <w:proofErr w:type="spellStart"/>
      <w:r>
        <w:t>Ntfonjeni</w:t>
      </w:r>
      <w:proofErr w:type="spellEnd"/>
    </w:p>
    <w:p w14:paraId="770DB49A" w14:textId="77777777" w:rsidR="005C3F7E" w:rsidRPr="000A0F3D" w:rsidRDefault="00000000">
      <w:pPr>
        <w:rPr>
          <w:u w:val="single"/>
        </w:rPr>
      </w:pPr>
      <w:r w:rsidRPr="000A0F3D">
        <w:rPr>
          <w:b/>
          <w:sz w:val="26"/>
          <w:u w:val="single"/>
        </w:rPr>
        <w:t>PROFESSIONAL PROFILE</w:t>
      </w:r>
    </w:p>
    <w:p w14:paraId="63D68269" w14:textId="77777777" w:rsidR="005C3F7E" w:rsidRDefault="00000000">
      <w:r>
        <w:t>Dedicated Primary School Teacher with a Primary Teachers Diploma and TEFL training. Experienced in delivering engaging learner-</w:t>
      </w:r>
      <w:proofErr w:type="spellStart"/>
      <w:r>
        <w:t>centred</w:t>
      </w:r>
      <w:proofErr w:type="spellEnd"/>
      <w:r>
        <w:t xml:space="preserve"> lessons, assessing learner progress, maintaining positive classroom environments, and collaborating with parents and colleagues to support academic achievement.</w:t>
      </w:r>
    </w:p>
    <w:p w14:paraId="3755E9C2" w14:textId="77777777" w:rsidR="005C3F7E" w:rsidRDefault="00000000">
      <w:r>
        <w:rPr>
          <w:b/>
          <w:sz w:val="26"/>
        </w:rPr>
        <w:t>EDUCATION</w:t>
      </w:r>
    </w:p>
    <w:p w14:paraId="75F59BBA" w14:textId="77777777" w:rsidR="005C3F7E" w:rsidRDefault="00000000">
      <w:r>
        <w:t>Ngwane Teachers College | Primary Teachers Diploma</w:t>
      </w:r>
      <w:r>
        <w:br/>
        <w:t>TEFL Course | Teaching English as a Foreign Language</w:t>
      </w:r>
      <w:r>
        <w:br/>
      </w:r>
      <w:proofErr w:type="spellStart"/>
      <w:r>
        <w:t>Mhlatane</w:t>
      </w:r>
      <w:proofErr w:type="spellEnd"/>
      <w:r>
        <w:t xml:space="preserve"> High School | IGCSE</w:t>
      </w:r>
    </w:p>
    <w:p w14:paraId="6A64301E" w14:textId="77777777" w:rsidR="005C3F7E" w:rsidRDefault="00000000">
      <w:r>
        <w:rPr>
          <w:b/>
          <w:sz w:val="26"/>
        </w:rPr>
        <w:t>SKILLS</w:t>
      </w:r>
    </w:p>
    <w:p w14:paraId="2096F15A" w14:textId="77777777" w:rsidR="005C3F7E" w:rsidRDefault="00000000">
      <w:pPr>
        <w:pStyle w:val="ListBullet"/>
      </w:pPr>
      <w:r>
        <w:t>Classroom Management</w:t>
      </w:r>
    </w:p>
    <w:p w14:paraId="59B5C63C" w14:textId="77777777" w:rsidR="005C3F7E" w:rsidRDefault="00000000">
      <w:pPr>
        <w:pStyle w:val="ListBullet"/>
      </w:pPr>
      <w:r>
        <w:t>Lesson Planning</w:t>
      </w:r>
    </w:p>
    <w:p w14:paraId="2D82E302" w14:textId="77777777" w:rsidR="005C3F7E" w:rsidRDefault="00000000">
      <w:pPr>
        <w:pStyle w:val="ListBullet"/>
      </w:pPr>
      <w:r>
        <w:t>Learner Assessment &amp; Feedback</w:t>
      </w:r>
    </w:p>
    <w:p w14:paraId="114B9D32" w14:textId="77777777" w:rsidR="005C3F7E" w:rsidRDefault="00000000">
      <w:pPr>
        <w:pStyle w:val="ListBullet"/>
      </w:pPr>
      <w:r>
        <w:t>Communication</w:t>
      </w:r>
    </w:p>
    <w:p w14:paraId="1CDA35FF" w14:textId="77777777" w:rsidR="005C3F7E" w:rsidRDefault="00000000">
      <w:pPr>
        <w:pStyle w:val="ListBullet"/>
      </w:pPr>
      <w:r>
        <w:t>Teamwork</w:t>
      </w:r>
    </w:p>
    <w:p w14:paraId="7A563F44" w14:textId="77777777" w:rsidR="005C3F7E" w:rsidRDefault="00000000">
      <w:pPr>
        <w:pStyle w:val="ListBullet"/>
      </w:pPr>
      <w:r>
        <w:t>Problem Solving</w:t>
      </w:r>
    </w:p>
    <w:p w14:paraId="59C6066B" w14:textId="77777777" w:rsidR="005C3F7E" w:rsidRDefault="00000000">
      <w:pPr>
        <w:pStyle w:val="ListBullet"/>
      </w:pPr>
      <w:r>
        <w:t>Student Engagement</w:t>
      </w:r>
    </w:p>
    <w:p w14:paraId="1CF1144F" w14:textId="77777777" w:rsidR="005C3F7E" w:rsidRDefault="00000000">
      <w:r>
        <w:rPr>
          <w:b/>
          <w:sz w:val="26"/>
        </w:rPr>
        <w:t>EXPERIENCE</w:t>
      </w:r>
    </w:p>
    <w:p w14:paraId="67A4E194" w14:textId="77777777" w:rsidR="005C3F7E" w:rsidRDefault="00000000">
      <w:r>
        <w:lastRenderedPageBreak/>
        <w:t>Primary School Teacher</w:t>
      </w:r>
      <w:r>
        <w:br/>
      </w:r>
      <w:proofErr w:type="spellStart"/>
      <w:r>
        <w:t>Mvembili</w:t>
      </w:r>
      <w:proofErr w:type="spellEnd"/>
      <w:r>
        <w:t xml:space="preserve"> Central Primary School | 2021–2022</w:t>
      </w:r>
    </w:p>
    <w:p w14:paraId="3B6EE486" w14:textId="77777777" w:rsidR="005C3F7E" w:rsidRDefault="00000000">
      <w:pPr>
        <w:pStyle w:val="ListBullet"/>
      </w:pPr>
      <w:r>
        <w:t>Delivered curriculum-aligned lessons.</w:t>
      </w:r>
    </w:p>
    <w:p w14:paraId="2841C8E4" w14:textId="77777777" w:rsidR="005C3F7E" w:rsidRDefault="00000000">
      <w:pPr>
        <w:pStyle w:val="ListBullet"/>
      </w:pPr>
      <w:r>
        <w:t>Prepared lesson plans and learning materials.</w:t>
      </w:r>
    </w:p>
    <w:p w14:paraId="7EC48EFE" w14:textId="77777777" w:rsidR="005C3F7E" w:rsidRDefault="00000000">
      <w:pPr>
        <w:pStyle w:val="ListBullet"/>
      </w:pPr>
      <w:r>
        <w:t>Assessed learners through classwork, tests and quizzes.</w:t>
      </w:r>
    </w:p>
    <w:p w14:paraId="55AEA101" w14:textId="77777777" w:rsidR="005C3F7E" w:rsidRDefault="00000000">
      <w:pPr>
        <w:pStyle w:val="ListBullet"/>
      </w:pPr>
      <w:r>
        <w:t>Maintained positive classroom discipline.</w:t>
      </w:r>
    </w:p>
    <w:p w14:paraId="27639196" w14:textId="77777777" w:rsidR="005C3F7E" w:rsidRDefault="00000000">
      <w:pPr>
        <w:pStyle w:val="ListBullet"/>
      </w:pPr>
      <w:r>
        <w:t>Worked with parents and colleagues to support learner development.</w:t>
      </w:r>
    </w:p>
    <w:p w14:paraId="31D4E263" w14:textId="77777777" w:rsidR="005C3F7E" w:rsidRDefault="00000000">
      <w:r>
        <w:rPr>
          <w:b/>
          <w:sz w:val="26"/>
        </w:rPr>
        <w:t>LANGUAGES</w:t>
      </w:r>
    </w:p>
    <w:p w14:paraId="4EFDC0F6" w14:textId="77777777" w:rsidR="005C3F7E" w:rsidRDefault="00000000">
      <w:r>
        <w:t>SiSwati (Native)</w:t>
      </w:r>
      <w:r>
        <w:br/>
        <w:t>English</w:t>
      </w:r>
    </w:p>
    <w:p w14:paraId="77E084C4" w14:textId="77777777" w:rsidR="005C3F7E" w:rsidRDefault="00000000">
      <w:r>
        <w:rPr>
          <w:b/>
          <w:sz w:val="26"/>
        </w:rPr>
        <w:t>REFERENCES</w:t>
      </w:r>
    </w:p>
    <w:p w14:paraId="7B524684" w14:textId="77777777" w:rsidR="005C3F7E" w:rsidRDefault="00000000">
      <w:proofErr w:type="spellStart"/>
      <w:r>
        <w:t>Gcebile</w:t>
      </w:r>
      <w:proofErr w:type="spellEnd"/>
      <w:r>
        <w:t xml:space="preserve"> </w:t>
      </w:r>
      <w:proofErr w:type="spellStart"/>
      <w:r>
        <w:t>Mavimbela</w:t>
      </w:r>
      <w:proofErr w:type="spellEnd"/>
      <w:r>
        <w:t xml:space="preserve"> – Lecturer, Ngwane Teachers College | +268 76087259</w:t>
      </w:r>
      <w:r>
        <w:br/>
      </w:r>
      <w:proofErr w:type="spellStart"/>
      <w:r>
        <w:t>Msizwe</w:t>
      </w:r>
      <w:proofErr w:type="spellEnd"/>
      <w:r>
        <w:t xml:space="preserve"> </w:t>
      </w:r>
      <w:proofErr w:type="spellStart"/>
      <w:r>
        <w:t>Sibandze</w:t>
      </w:r>
      <w:proofErr w:type="spellEnd"/>
      <w:r>
        <w:t xml:space="preserve"> – Teacher, </w:t>
      </w:r>
      <w:proofErr w:type="spellStart"/>
      <w:r>
        <w:t>Mhlatane</w:t>
      </w:r>
      <w:proofErr w:type="spellEnd"/>
      <w:r>
        <w:t xml:space="preserve"> High School | +268 76228042</w:t>
      </w:r>
      <w:r>
        <w:br/>
      </w:r>
      <w:proofErr w:type="spellStart"/>
      <w:r>
        <w:t>Nolwazi</w:t>
      </w:r>
      <w:proofErr w:type="spellEnd"/>
      <w:r>
        <w:t xml:space="preserve"> Mhlanga – Teacher, </w:t>
      </w:r>
      <w:proofErr w:type="spellStart"/>
      <w:r>
        <w:t>Mvembili</w:t>
      </w:r>
      <w:proofErr w:type="spellEnd"/>
      <w:r>
        <w:t xml:space="preserve"> Central Primary School | +268 76487268</w:t>
      </w:r>
      <w:bookmarkEnd w:id="0"/>
    </w:p>
    <w:sectPr w:rsidR="005C3F7E" w:rsidSect="000A0F3D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2240" w:h="15840"/>
      <w:pgMar w:top="1440" w:right="864" w:bottom="1440" w:left="864" w:header="720" w:footer="720" w:gutter="0"/>
      <w:pgBorders w:offsetFrom="page">
        <w:top w:val="thinThickSmallGap" w:sz="24" w:space="24" w:color="auto"/>
        <w:left w:val="thinThickSmallGap" w:sz="24" w:space="24" w:color="auto"/>
        <w:bottom w:val="thickThinSmallGap" w:sz="24" w:space="24" w:color="auto"/>
        <w:right w:val="thickThinSmallGap" w:sz="2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757FDA3" w14:textId="77777777" w:rsidR="00AF6A00" w:rsidRDefault="00AF6A00">
      <w:pPr>
        <w:spacing w:line="240" w:lineRule="auto"/>
      </w:pPr>
      <w:r>
        <w:separator/>
      </w:r>
    </w:p>
  </w:endnote>
  <w:endnote w:type="continuationSeparator" w:id="0">
    <w:p w14:paraId="293106BB" w14:textId="77777777" w:rsidR="00AF6A00" w:rsidRDefault="00AF6A0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2E0A20" w14:textId="77777777" w:rsidR="000A0F3D" w:rsidRDefault="000A0F3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40836F" w14:textId="77777777" w:rsidR="000A0F3D" w:rsidRDefault="000A0F3D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B86902" w14:textId="77777777" w:rsidR="000A0F3D" w:rsidRDefault="000A0F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D0FEADB" w14:textId="77777777" w:rsidR="00AF6A00" w:rsidRDefault="00AF6A00">
      <w:pPr>
        <w:spacing w:after="0"/>
      </w:pPr>
      <w:r>
        <w:separator/>
      </w:r>
    </w:p>
  </w:footnote>
  <w:footnote w:type="continuationSeparator" w:id="0">
    <w:p w14:paraId="2BF0D5B9" w14:textId="77777777" w:rsidR="00AF6A00" w:rsidRDefault="00AF6A00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DD1478" w14:textId="5A2AB81B" w:rsidR="000A0F3D" w:rsidRDefault="000A0F3D">
    <w:pPr>
      <w:pStyle w:val="Header"/>
    </w:pPr>
    <w:r>
      <w:rPr>
        <w:noProof/>
      </w:rPr>
      <w:pict w14:anchorId="22B378B7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5172797" o:spid="_x0000_s1027" type="#_x0000_t136" style="position:absolute;margin-left:0;margin-top:0;width:663pt;height:78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mbria&quot;;font-size:1pt" string="CURRICULUMN VITAE 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9935F2" w14:textId="7E05F940" w:rsidR="000A0F3D" w:rsidRDefault="000A0F3D">
    <w:pPr>
      <w:pStyle w:val="Header"/>
    </w:pPr>
    <w:r>
      <w:rPr>
        <w:noProof/>
      </w:rPr>
      <w:pict w14:anchorId="3BD5395A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5172798" o:spid="_x0000_s1028" type="#_x0000_t136" style="position:absolute;margin-left:0;margin-top:0;width:663pt;height:78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Cambria&quot;;font-size:1pt" string="CURRICULUMN VITAE 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4F9B43" w14:textId="43E62FBD" w:rsidR="000A0F3D" w:rsidRDefault="000A0F3D">
    <w:pPr>
      <w:pStyle w:val="Header"/>
    </w:pPr>
    <w:r>
      <w:rPr>
        <w:noProof/>
      </w:rPr>
      <w:pict w14:anchorId="413FB3EC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5172796" o:spid="_x0000_s1026" type="#_x0000_t136" style="position:absolute;margin-left:0;margin-top:0;width:663pt;height:78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mbria&quot;;font-size:1pt" string="CURRICULUMN VITAE 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E"/>
    <w:multiLevelType w:val="singleLevel"/>
    <w:tmpl w:val="FFFFFF7E"/>
    <w:lvl w:ilvl="0">
      <w:start w:val="1"/>
      <w:numFmt w:val="decimal"/>
      <w:pStyle w:val="ListNumber3"/>
      <w:lvlText w:val="%1."/>
      <w:lvlJc w:val="left"/>
      <w:pPr>
        <w:tabs>
          <w:tab w:val="left" w:pos="1080"/>
        </w:tabs>
        <w:ind w:left="1080" w:hanging="360"/>
      </w:pPr>
    </w:lvl>
  </w:abstractNum>
  <w:abstractNum w:abstractNumId="1" w15:restartNumberingAfterBreak="0">
    <w:nsid w:val="FFFFFF7F"/>
    <w:multiLevelType w:val="singleLevel"/>
    <w:tmpl w:val="FFFFFF7F"/>
    <w:lvl w:ilvl="0">
      <w:start w:val="1"/>
      <w:numFmt w:val="decimal"/>
      <w:pStyle w:val="ListNumber2"/>
      <w:lvlText w:val="%1."/>
      <w:lvlJc w:val="left"/>
      <w:pPr>
        <w:tabs>
          <w:tab w:val="left" w:pos="720"/>
        </w:tabs>
        <w:ind w:left="720" w:hanging="360"/>
      </w:pPr>
    </w:lvl>
  </w:abstractNum>
  <w:abstractNum w:abstractNumId="2" w15:restartNumberingAfterBreak="0">
    <w:nsid w:val="FFFFFF82"/>
    <w:multiLevelType w:val="singleLevel"/>
    <w:tmpl w:val="FFFFFF82"/>
    <w:lvl w:ilvl="0">
      <w:start w:val="1"/>
      <w:numFmt w:val="bullet"/>
      <w:pStyle w:val="ListBullet3"/>
      <w:lvlText w:val=""/>
      <w:lvlJc w:val="left"/>
      <w:pPr>
        <w:tabs>
          <w:tab w:val="left" w:pos="1080"/>
        </w:tabs>
        <w:ind w:left="1080" w:hanging="360"/>
      </w:pPr>
      <w:rPr>
        <w:rFonts w:ascii="Symbol" w:hAnsi="Symbol" w:hint="default"/>
      </w:rPr>
    </w:lvl>
  </w:abstractNum>
  <w:abstractNum w:abstractNumId="3" w15:restartNumberingAfterBreak="0">
    <w:nsid w:val="FFFFFF83"/>
    <w:multiLevelType w:val="singleLevel"/>
    <w:tmpl w:val="FFFFFF83"/>
    <w:lvl w:ilvl="0">
      <w:start w:val="1"/>
      <w:numFmt w:val="bullet"/>
      <w:pStyle w:val="ListBullet2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</w:rPr>
    </w:lvl>
  </w:abstractNum>
  <w:abstractNum w:abstractNumId="4" w15:restartNumberingAfterBreak="0">
    <w:nsid w:val="FFFFFF88"/>
    <w:multiLevelType w:val="singleLevel"/>
    <w:tmpl w:val="FFFFFF88"/>
    <w:lvl w:ilvl="0">
      <w:start w:val="1"/>
      <w:numFmt w:val="decimal"/>
      <w:pStyle w:val="ListNumber"/>
      <w:lvlText w:val="%1."/>
      <w:lvlJc w:val="left"/>
      <w:pPr>
        <w:tabs>
          <w:tab w:val="left" w:pos="360"/>
        </w:tabs>
        <w:ind w:left="360" w:hanging="360"/>
      </w:pPr>
    </w:lvl>
  </w:abstractNum>
  <w:abstractNum w:abstractNumId="5" w15:restartNumberingAfterBreak="0">
    <w:nsid w:val="FFFFFF89"/>
    <w:multiLevelType w:val="singleLevel"/>
    <w:tmpl w:val="8A9AA17E"/>
    <w:lvl w:ilvl="0">
      <w:start w:val="1"/>
      <w:numFmt w:val="bullet"/>
      <w:pStyle w:val="ListBullet"/>
      <w:lvlText w:val=""/>
      <w:lvlJc w:val="left"/>
      <w:pPr>
        <w:tabs>
          <w:tab w:val="left" w:pos="360"/>
        </w:tabs>
        <w:ind w:left="360" w:hanging="360"/>
      </w:pPr>
      <w:rPr>
        <w:rFonts w:ascii="Symbol" w:hAnsi="Symbol" w:hint="default"/>
      </w:rPr>
    </w:lvl>
  </w:abstractNum>
  <w:num w:numId="1" w16cid:durableId="364645653">
    <w:abstractNumId w:val="5"/>
  </w:num>
  <w:num w:numId="2" w16cid:durableId="1762488365">
    <w:abstractNumId w:val="3"/>
  </w:num>
  <w:num w:numId="3" w16cid:durableId="1893886886">
    <w:abstractNumId w:val="2"/>
  </w:num>
  <w:num w:numId="4" w16cid:durableId="965043003">
    <w:abstractNumId w:val="4"/>
  </w:num>
  <w:num w:numId="5" w16cid:durableId="988678134">
    <w:abstractNumId w:val="1"/>
  </w:num>
  <w:num w:numId="6" w16cid:durableId="192171630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47730"/>
    <w:rsid w:val="00034616"/>
    <w:rsid w:val="0006063C"/>
    <w:rsid w:val="000A0F3D"/>
    <w:rsid w:val="0015074B"/>
    <w:rsid w:val="0029639D"/>
    <w:rsid w:val="00326F90"/>
    <w:rsid w:val="005A677C"/>
    <w:rsid w:val="005C3F7E"/>
    <w:rsid w:val="005E1168"/>
    <w:rsid w:val="00AA1D8D"/>
    <w:rsid w:val="00AF6A00"/>
    <w:rsid w:val="00B47730"/>
    <w:rsid w:val="00CB0664"/>
    <w:rsid w:val="00E16D00"/>
    <w:rsid w:val="00E85FBE"/>
    <w:rsid w:val="00FC693F"/>
    <w:rsid w:val="1DB66D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0634D22F"/>
  <w14:defaultImageDpi w14:val="300"/>
  <w15:docId w15:val="{A6425B92-3B51-4292-B35B-925DDB563F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ZA" w:eastAsia="en-ZA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unhideWhenUsed="1" w:qFormat="1"/>
    <w:lsdException w:name="heading 3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unhideWhenUsed="1"/>
    <w:lsdException w:name="toa heading" w:semiHidden="1" w:unhideWhenUsed="1"/>
    <w:lsdException w:name="List" w:unhideWhenUsed="1"/>
    <w:lsdException w:name="List Bullet" w:unhideWhenUsed="1" w:qFormat="1"/>
    <w:lsdException w:name="List Number" w:unhideWhenUsed="1" w:qFormat="1"/>
    <w:lsdException w:name="List 2" w:unhideWhenUsed="1"/>
    <w:lsdException w:name="List 3" w:unhideWhenUsed="1"/>
    <w:lsdException w:name="List 4" w:semiHidden="1" w:unhideWhenUsed="1"/>
    <w:lsdException w:name="List 5" w:semiHidden="1" w:unhideWhenUsed="1"/>
    <w:lsdException w:name="List Bullet 2" w:unhideWhenUsed="1"/>
    <w:lsdException w:name="List Bullet 3" w:unhideWhenUsed="1"/>
    <w:lsdException w:name="List Bullet 4" w:semiHidden="1" w:unhideWhenUsed="1"/>
    <w:lsdException w:name="List Bullet 5" w:semiHidden="1" w:unhideWhenUsed="1"/>
    <w:lsdException w:name="List Number 2" w:unhideWhenUsed="1" w:qFormat="1"/>
    <w:lsdException w:name="List Number 3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unhideWhenUsed="1" w:qFormat="1"/>
    <w:lsdException w:name="Body Text Indent" w:semiHidden="1" w:unhideWhenUsed="1"/>
    <w:lsdException w:name="List Continue" w:unhideWhenUsed="1" w:qFormat="1"/>
    <w:lsdException w:name="List Continue 2" w:unhideWhenUsed="1" w:qFormat="1"/>
    <w:lsdException w:name="List Continue 3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unhideWhenUsed="1"/>
    <w:lsdException w:name="Body Text 3" w:unhideWhenUsed="1" w:qFormat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 w:qFormat="1"/>
    <w:lsdException w:name="Light List" w:uiPriority="61" w:qFormat="1"/>
    <w:lsdException w:name="Light Grid" w:uiPriority="62" w:qFormat="1"/>
    <w:lsdException w:name="Medium Shading 1" w:uiPriority="63" w:qFormat="1"/>
    <w:lsdException w:name="Medium Shading 2" w:uiPriority="64" w:qFormat="1"/>
    <w:lsdException w:name="Medium List 1" w:uiPriority="65" w:qFormat="1"/>
    <w:lsdException w:name="Medium List 2" w:uiPriority="66" w:qFormat="1"/>
    <w:lsdException w:name="Medium Grid 1" w:uiPriority="67" w:qFormat="1"/>
    <w:lsdException w:name="Medium Grid 2" w:uiPriority="68" w:qFormat="1"/>
    <w:lsdException w:name="Medium Grid 3" w:uiPriority="69" w:qFormat="1"/>
    <w:lsdException w:name="Dark List" w:uiPriority="70" w:qFormat="1"/>
    <w:lsdException w:name="Colorful Shading" w:uiPriority="71" w:qFormat="1"/>
    <w:lsdException w:name="Colorful List" w:uiPriority="72" w:qFormat="1"/>
    <w:lsdException w:name="Colorful Grid" w:uiPriority="73"/>
    <w:lsdException w:name="Light Shading Accent 1" w:uiPriority="60" w:qFormat="1"/>
    <w:lsdException w:name="Light List Accent 1" w:uiPriority="61" w:qFormat="1"/>
    <w:lsdException w:name="Light Grid Accent 1" w:uiPriority="62" w:qFormat="1"/>
    <w:lsdException w:name="Medium Shading 1 Accent 1" w:uiPriority="63" w:qFormat="1"/>
    <w:lsdException w:name="Medium Shading 2 Accent 1" w:uiPriority="64" w:qFormat="1"/>
    <w:lsdException w:name="Medium List 1 Accent 1" w:uiPriority="65" w:qFormat="1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 w:qFormat="1"/>
    <w:lsdException w:name="Medium Grid 1 Accent 1" w:uiPriority="67" w:qFormat="1"/>
    <w:lsdException w:name="Medium Grid 2 Accent 1" w:uiPriority="68" w:qFormat="1"/>
    <w:lsdException w:name="Medium Grid 3 Accent 1" w:uiPriority="69" w:qFormat="1"/>
    <w:lsdException w:name="Dark List Accent 1" w:uiPriority="70" w:qFormat="1"/>
    <w:lsdException w:name="Colorful Shading Accent 1" w:uiPriority="71" w:qFormat="1"/>
    <w:lsdException w:name="Colorful List Accent 1" w:uiPriority="72" w:qFormat="1"/>
    <w:lsdException w:name="Colorful Grid Accent 1" w:uiPriority="73" w:qFormat="1"/>
    <w:lsdException w:name="Light Shading Accent 2" w:uiPriority="60" w:qFormat="1"/>
    <w:lsdException w:name="Light List Accent 2" w:uiPriority="61" w:qFormat="1"/>
    <w:lsdException w:name="Light Grid Accent 2" w:uiPriority="62" w:qFormat="1"/>
    <w:lsdException w:name="Medium Shading 1 Accent 2" w:uiPriority="63" w:qFormat="1"/>
    <w:lsdException w:name="Medium Shading 2 Accent 2" w:uiPriority="64" w:qFormat="1"/>
    <w:lsdException w:name="Medium List 1 Accent 2" w:uiPriority="65" w:qFormat="1"/>
    <w:lsdException w:name="Medium List 2 Accent 2" w:uiPriority="66" w:qFormat="1"/>
    <w:lsdException w:name="Medium Grid 1 Accent 2" w:uiPriority="67" w:qFormat="1"/>
    <w:lsdException w:name="Medium Grid 2 Accent 2" w:uiPriority="68" w:qFormat="1"/>
    <w:lsdException w:name="Medium Grid 3 Accent 2" w:uiPriority="69" w:qFormat="1"/>
    <w:lsdException w:name="Dark List Accent 2" w:uiPriority="70" w:qFormat="1"/>
    <w:lsdException w:name="Colorful Shading Accent 2" w:uiPriority="71" w:qFormat="1"/>
    <w:lsdException w:name="Colorful List Accent 2" w:uiPriority="72" w:qFormat="1"/>
    <w:lsdException w:name="Colorful Grid Accent 2" w:uiPriority="73" w:qFormat="1"/>
    <w:lsdException w:name="Light Shading Accent 3" w:uiPriority="60" w:qFormat="1"/>
    <w:lsdException w:name="Light List Accent 3" w:uiPriority="61" w:qFormat="1"/>
    <w:lsdException w:name="Light Grid Accent 3" w:uiPriority="62" w:qFormat="1"/>
    <w:lsdException w:name="Medium Shading 1 Accent 3" w:uiPriority="63" w:qFormat="1"/>
    <w:lsdException w:name="Medium Shading 2 Accent 3" w:uiPriority="64" w:qFormat="1"/>
    <w:lsdException w:name="Medium List 1 Accent 3" w:uiPriority="65" w:qFormat="1"/>
    <w:lsdException w:name="Medium List 2 Accent 3" w:uiPriority="66" w:qFormat="1"/>
    <w:lsdException w:name="Medium Grid 1 Accent 3" w:uiPriority="67" w:qFormat="1"/>
    <w:lsdException w:name="Medium Grid 2 Accent 3" w:uiPriority="68" w:qFormat="1"/>
    <w:lsdException w:name="Medium Grid 3 Accent 3" w:uiPriority="69" w:qFormat="1"/>
    <w:lsdException w:name="Dark List Accent 3" w:uiPriority="70" w:qFormat="1"/>
    <w:lsdException w:name="Colorful Shading Accent 3" w:uiPriority="71" w:qFormat="1"/>
    <w:lsdException w:name="Colorful List Accent 3" w:uiPriority="72" w:qFormat="1"/>
    <w:lsdException w:name="Colorful Grid Accent 3" w:uiPriority="73" w:qFormat="1"/>
    <w:lsdException w:name="Light Shading Accent 4" w:uiPriority="60" w:qFormat="1"/>
    <w:lsdException w:name="Light List Accent 4" w:uiPriority="61" w:qFormat="1"/>
    <w:lsdException w:name="Light Grid Accent 4" w:uiPriority="62" w:qFormat="1"/>
    <w:lsdException w:name="Medium Shading 1 Accent 4" w:uiPriority="63" w:qFormat="1"/>
    <w:lsdException w:name="Medium Shading 2 Accent 4" w:uiPriority="64" w:qFormat="1"/>
    <w:lsdException w:name="Medium List 1 Accent 4" w:uiPriority="65" w:qFormat="1"/>
    <w:lsdException w:name="Medium List 2 Accent 4" w:uiPriority="66" w:qFormat="1"/>
    <w:lsdException w:name="Medium Grid 1 Accent 4" w:uiPriority="67" w:qFormat="1"/>
    <w:lsdException w:name="Medium Grid 2 Accent 4" w:uiPriority="68" w:qFormat="1"/>
    <w:lsdException w:name="Medium Grid 3 Accent 4" w:uiPriority="69" w:qFormat="1"/>
    <w:lsdException w:name="Dark List Accent 4" w:uiPriority="70" w:qFormat="1"/>
    <w:lsdException w:name="Colorful Shading Accent 4" w:uiPriority="71" w:qFormat="1"/>
    <w:lsdException w:name="Colorful List Accent 4" w:uiPriority="72" w:qFormat="1"/>
    <w:lsdException w:name="Colorful Grid Accent 4" w:uiPriority="73" w:qFormat="1"/>
    <w:lsdException w:name="Light Shading Accent 5" w:uiPriority="60" w:qFormat="1"/>
    <w:lsdException w:name="Light List Accent 5" w:uiPriority="61" w:qFormat="1"/>
    <w:lsdException w:name="Light Grid Accent 5" w:uiPriority="62" w:qFormat="1"/>
    <w:lsdException w:name="Medium Shading 1 Accent 5" w:uiPriority="63" w:qFormat="1"/>
    <w:lsdException w:name="Medium Shading 2 Accent 5" w:uiPriority="64" w:qFormat="1"/>
    <w:lsdException w:name="Medium List 1 Accent 5" w:uiPriority="65" w:qFormat="1"/>
    <w:lsdException w:name="Medium List 2 Accent 5" w:uiPriority="66" w:qFormat="1"/>
    <w:lsdException w:name="Medium Grid 1 Accent 5" w:uiPriority="67" w:qFormat="1"/>
    <w:lsdException w:name="Medium Grid 2 Accent 5" w:uiPriority="68" w:qFormat="1"/>
    <w:lsdException w:name="Medium Grid 3 Accent 5" w:uiPriority="69" w:qFormat="1"/>
    <w:lsdException w:name="Dark List Accent 5" w:uiPriority="70" w:qFormat="1"/>
    <w:lsdException w:name="Colorful Shading Accent 5" w:uiPriority="71" w:qFormat="1"/>
    <w:lsdException w:name="Colorful List Accent 5" w:uiPriority="72" w:qFormat="1"/>
    <w:lsdException w:name="Colorful Grid Accent 5" w:uiPriority="73" w:qFormat="1"/>
    <w:lsdException w:name="Light Shading Accent 6" w:uiPriority="60" w:qFormat="1"/>
    <w:lsdException w:name="Light List Accent 6" w:uiPriority="61" w:qFormat="1"/>
    <w:lsdException w:name="Light Grid Accent 6" w:uiPriority="62" w:qFormat="1"/>
    <w:lsdException w:name="Medium Shading 1 Accent 6" w:uiPriority="63" w:qFormat="1"/>
    <w:lsdException w:name="Medium Shading 2 Accent 6" w:uiPriority="64" w:qFormat="1"/>
    <w:lsdException w:name="Medium List 1 Accent 6" w:uiPriority="65" w:qFormat="1"/>
    <w:lsdException w:name="Medium List 2 Accent 6" w:uiPriority="66" w:qFormat="1"/>
    <w:lsdException w:name="Medium Grid 1 Accent 6" w:uiPriority="67" w:qFormat="1"/>
    <w:lsdException w:name="Medium Grid 2 Accent 6" w:uiPriority="68" w:qFormat="1"/>
    <w:lsdException w:name="Medium Grid 3 Accent 6" w:uiPriority="69" w:qFormat="1"/>
    <w:lsdException w:name="Dark List Accent 6" w:uiPriority="70" w:qFormat="1"/>
    <w:lsdException w:name="Colorful Shading Accent 6" w:uiPriority="71"/>
    <w:lsdException w:name="Colorful List Accent 6" w:uiPriority="72"/>
    <w:lsdException w:name="Colorful Grid Accent 6" w:uiPriority="73" w:qFormat="1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  <w:lang w:val="en-US"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4061" w:themeColor="accent1" w:themeShade="80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4061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uiPriority w:val="99"/>
    <w:unhideWhenUsed/>
    <w:qFormat/>
    <w:pPr>
      <w:spacing w:after="120"/>
    </w:pPr>
  </w:style>
  <w:style w:type="paragraph" w:styleId="BodyText2">
    <w:name w:val="Body Text 2"/>
    <w:basedOn w:val="Normal"/>
    <w:link w:val="BodyText2Char"/>
    <w:uiPriority w:val="99"/>
    <w:unhideWhenUsed/>
    <w:pPr>
      <w:spacing w:after="120" w:line="480" w:lineRule="auto"/>
    </w:pPr>
  </w:style>
  <w:style w:type="paragraph" w:styleId="BodyText3">
    <w:name w:val="Body Text 3"/>
    <w:basedOn w:val="Normal"/>
    <w:link w:val="BodyText3Char"/>
    <w:uiPriority w:val="99"/>
    <w:unhideWhenUsed/>
    <w:qFormat/>
    <w:pPr>
      <w:spacing w:after="120"/>
    </w:pPr>
    <w:rPr>
      <w:sz w:val="16"/>
      <w:szCs w:val="16"/>
    </w:rPr>
  </w:style>
  <w:style w:type="paragraph" w:styleId="Caption">
    <w:name w:val="caption"/>
    <w:basedOn w:val="Normal"/>
    <w:next w:val="Normal"/>
    <w:uiPriority w:val="35"/>
    <w:semiHidden/>
    <w:unhideWhenUsed/>
    <w:qFormat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Emphasis">
    <w:name w:val="Emphasis"/>
    <w:basedOn w:val="DefaultParagraphFont"/>
    <w:uiPriority w:val="20"/>
    <w:qFormat/>
    <w:rPr>
      <w:i/>
      <w:iCs/>
    </w:rPr>
  </w:style>
  <w:style w:type="paragraph" w:styleId="Footer">
    <w:name w:val="footer"/>
    <w:basedOn w:val="Normal"/>
    <w:link w:val="Footer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paragraph" w:styleId="List">
    <w:name w:val="List"/>
    <w:basedOn w:val="Normal"/>
    <w:uiPriority w:val="99"/>
    <w:unhideWhenUsed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qFormat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pPr>
      <w:numPr>
        <w:numId w:val="3"/>
      </w:numPr>
      <w:contextualSpacing/>
    </w:pPr>
  </w:style>
  <w:style w:type="paragraph" w:styleId="ListContinue">
    <w:name w:val="List Continue"/>
    <w:basedOn w:val="Normal"/>
    <w:uiPriority w:val="99"/>
    <w:unhideWhenUsed/>
    <w:qFormat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qFormat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pPr>
      <w:spacing w:after="120"/>
      <w:ind w:left="1080"/>
      <w:contextualSpacing/>
    </w:pPr>
  </w:style>
  <w:style w:type="paragraph" w:styleId="ListNumber">
    <w:name w:val="List Number"/>
    <w:basedOn w:val="Normal"/>
    <w:uiPriority w:val="99"/>
    <w:unhideWhenUsed/>
    <w:qFormat/>
    <w:pPr>
      <w:numPr>
        <w:numId w:val="4"/>
      </w:numPr>
      <w:contextualSpacing/>
    </w:pPr>
  </w:style>
  <w:style w:type="paragraph" w:styleId="ListNumber2">
    <w:name w:val="List Number 2"/>
    <w:basedOn w:val="Normal"/>
    <w:uiPriority w:val="99"/>
    <w:unhideWhenUsed/>
    <w:qFormat/>
    <w:pPr>
      <w:numPr>
        <w:numId w:val="5"/>
      </w:numPr>
      <w:contextualSpacing/>
    </w:pPr>
  </w:style>
  <w:style w:type="paragraph" w:styleId="ListNumber3">
    <w:name w:val="List Number 3"/>
    <w:basedOn w:val="Normal"/>
    <w:uiPriority w:val="99"/>
    <w:unhideWhenUsed/>
    <w:pPr>
      <w:numPr>
        <w:numId w:val="6"/>
      </w:numPr>
      <w:contextualSpacing/>
    </w:pPr>
  </w:style>
  <w:style w:type="paragraph" w:styleId="MacroText">
    <w:name w:val="macro"/>
    <w:link w:val="MacroTextChar"/>
    <w:uiPriority w:val="99"/>
    <w:unhideWhenUsed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  <w:spacing w:after="200" w:line="276" w:lineRule="auto"/>
    </w:pPr>
    <w:rPr>
      <w:rFonts w:ascii="Courier" w:hAnsi="Courier"/>
      <w:lang w:val="en-US" w:eastAsia="en-US"/>
    </w:rPr>
  </w:style>
  <w:style w:type="character" w:styleId="Strong">
    <w:name w:val="Strong"/>
    <w:basedOn w:val="DefaultParagraphFont"/>
    <w:uiPriority w:val="22"/>
    <w:qFormat/>
    <w:rPr>
      <w:b/>
      <w:bCs/>
    </w:rPr>
  </w:style>
  <w:style w:type="paragraph" w:styleId="Subtitle">
    <w:name w:val="Subtitle"/>
    <w:basedOn w:val="Normal"/>
    <w:next w:val="Normal"/>
    <w:link w:val="SubtitleChar"/>
    <w:uiPriority w:val="11"/>
    <w:qFormat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table" w:styleId="TableGrid">
    <w:name w:val="Table Grid"/>
    <w:basedOn w:val="TableNormal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Normal"/>
    <w:next w:val="Normal"/>
    <w:link w:val="TitleChar"/>
    <w:uiPriority w:val="10"/>
    <w:qFormat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table" w:styleId="LightShading">
    <w:name w:val="Light Shading"/>
    <w:basedOn w:val="TableNormal"/>
    <w:uiPriority w:val="60"/>
    <w:qFormat/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qFormat/>
    <w:rPr>
      <w:color w:val="365F91" w:themeColor="accent1" w:themeShade="BF"/>
    </w:rPr>
    <w:tblPr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qFormat/>
    <w:rPr>
      <w:color w:val="943634" w:themeColor="accent2" w:themeShade="BF"/>
    </w:rPr>
    <w:tblPr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qFormat/>
    <w:rPr>
      <w:color w:val="76923C" w:themeColor="accent3" w:themeShade="BF"/>
    </w:rPr>
    <w:tblPr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qFormat/>
    <w:rPr>
      <w:color w:val="5F497A" w:themeColor="accent4" w:themeShade="BF"/>
    </w:rPr>
    <w:tblPr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qFormat/>
    <w:rPr>
      <w:color w:val="31849B" w:themeColor="accent5" w:themeShade="BF"/>
    </w:rPr>
    <w:tblPr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qFormat/>
    <w:rPr>
      <w:color w:val="E36C0A" w:themeColor="accent6" w:themeShade="BF"/>
    </w:rPr>
    <w:tblPr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qFormat/>
    <w:tblPr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qFormat/>
    <w:tblPr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qFormat/>
    <w:tblPr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qFormat/>
    <w:tblPr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qFormat/>
    <w:tblPr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qFormat/>
    <w:tblPr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qFormat/>
    <w:tblPr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qFormat/>
    <w:tblPr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auto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auto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auto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auto"/>
        </w:tcBorders>
      </w:tcPr>
    </w:tblStylePr>
  </w:style>
  <w:style w:type="table" w:styleId="LightGrid-Accent1">
    <w:name w:val="Light Grid Accent 1"/>
    <w:basedOn w:val="TableNormal"/>
    <w:uiPriority w:val="62"/>
    <w:qFormat/>
    <w:tblPr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auto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auto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auto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auto"/>
        </w:tcBorders>
      </w:tcPr>
    </w:tblStylePr>
  </w:style>
  <w:style w:type="table" w:styleId="LightGrid-Accent2">
    <w:name w:val="Light Grid Accent 2"/>
    <w:basedOn w:val="TableNormal"/>
    <w:uiPriority w:val="62"/>
    <w:qFormat/>
    <w:tblPr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auto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auto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auto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auto"/>
        </w:tcBorders>
      </w:tcPr>
    </w:tblStylePr>
  </w:style>
  <w:style w:type="table" w:styleId="LightGrid-Accent3">
    <w:name w:val="Light Grid Accent 3"/>
    <w:basedOn w:val="TableNormal"/>
    <w:uiPriority w:val="62"/>
    <w:qFormat/>
    <w:tblPr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auto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auto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auto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auto"/>
        </w:tcBorders>
      </w:tcPr>
    </w:tblStylePr>
  </w:style>
  <w:style w:type="table" w:styleId="LightGrid-Accent4">
    <w:name w:val="Light Grid Accent 4"/>
    <w:basedOn w:val="TableNormal"/>
    <w:uiPriority w:val="62"/>
    <w:qFormat/>
    <w:tblPr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auto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auto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auto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auto"/>
        </w:tcBorders>
      </w:tcPr>
    </w:tblStylePr>
  </w:style>
  <w:style w:type="table" w:styleId="LightGrid-Accent5">
    <w:name w:val="Light Grid Accent 5"/>
    <w:basedOn w:val="TableNormal"/>
    <w:uiPriority w:val="62"/>
    <w:qFormat/>
    <w:tblPr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auto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auto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auto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auto"/>
        </w:tcBorders>
      </w:tcPr>
    </w:tblStylePr>
  </w:style>
  <w:style w:type="table" w:styleId="LightGrid-Accent6">
    <w:name w:val="Light Grid Accent 6"/>
    <w:basedOn w:val="TableNormal"/>
    <w:uiPriority w:val="62"/>
    <w:qFormat/>
    <w:tblPr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auto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auto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auto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auto"/>
        </w:tcBorders>
      </w:tcPr>
    </w:tblStylePr>
  </w:style>
  <w:style w:type="table" w:styleId="MediumShading1">
    <w:name w:val="Medium Shading 1"/>
    <w:basedOn w:val="TableNormal"/>
    <w:uiPriority w:val="63"/>
    <w:qFormat/>
    <w:tblPr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qFormat/>
    <w:tblPr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qFormat/>
    <w:tblPr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qFormat/>
    <w:tblPr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qFormat/>
    <w:tblPr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qFormat/>
    <w:tblPr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qFormat/>
    <w:tblPr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qFormat/>
    <w:tblPr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qFormat/>
    <w:tblPr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qFormat/>
    <w:tblPr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qFormat/>
    <w:tblPr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qFormat/>
    <w:tblPr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qFormat/>
    <w:tblPr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qFormat/>
    <w:tblPr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qFormat/>
    <w:rPr>
      <w:color w:val="000000" w:themeColor="text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qFormat/>
    <w:rPr>
      <w:color w:val="000000" w:themeColor="text1"/>
    </w:rPr>
    <w:tblPr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qFormat/>
    <w:rPr>
      <w:color w:val="000000" w:themeColor="text1"/>
    </w:rPr>
    <w:tblPr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qFormat/>
    <w:rPr>
      <w:color w:val="000000" w:themeColor="text1"/>
    </w:rPr>
    <w:tblPr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qFormat/>
    <w:rPr>
      <w:color w:val="000000" w:themeColor="text1"/>
    </w:rPr>
    <w:tblPr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qFormat/>
    <w:rPr>
      <w:color w:val="000000" w:themeColor="text1"/>
    </w:rPr>
    <w:tblPr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qFormat/>
    <w:rPr>
      <w:color w:val="000000" w:themeColor="text1"/>
    </w:rPr>
    <w:tblPr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qFormat/>
    <w:rPr>
      <w:rFonts w:asciiTheme="majorHAnsi" w:eastAsiaTheme="majorEastAsia" w:hAnsiTheme="majorHAnsi" w:cstheme="majorBidi"/>
      <w:color w:val="000000" w:themeColor="text1"/>
    </w:rPr>
    <w:tblPr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qFormat/>
    <w:rPr>
      <w:rFonts w:asciiTheme="majorHAnsi" w:eastAsiaTheme="majorEastAsia" w:hAnsiTheme="majorHAnsi" w:cstheme="majorBidi"/>
      <w:color w:val="000000" w:themeColor="text1"/>
    </w:rPr>
    <w:tblPr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qFormat/>
    <w:rPr>
      <w:rFonts w:asciiTheme="majorHAnsi" w:eastAsiaTheme="majorEastAsia" w:hAnsiTheme="majorHAnsi" w:cstheme="majorBidi"/>
      <w:color w:val="000000" w:themeColor="text1"/>
    </w:rPr>
    <w:tblPr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qFormat/>
    <w:rPr>
      <w:rFonts w:asciiTheme="majorHAnsi" w:eastAsiaTheme="majorEastAsia" w:hAnsiTheme="majorHAnsi" w:cstheme="majorBidi"/>
      <w:color w:val="000000" w:themeColor="text1"/>
    </w:rPr>
    <w:tblPr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qFormat/>
    <w:rPr>
      <w:rFonts w:asciiTheme="majorHAnsi" w:eastAsiaTheme="majorEastAsia" w:hAnsiTheme="majorHAnsi" w:cstheme="majorBidi"/>
      <w:color w:val="000000" w:themeColor="text1"/>
    </w:rPr>
    <w:tblPr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qFormat/>
    <w:rPr>
      <w:rFonts w:asciiTheme="majorHAnsi" w:eastAsiaTheme="majorEastAsia" w:hAnsiTheme="majorHAnsi" w:cstheme="majorBidi"/>
      <w:color w:val="000000" w:themeColor="text1"/>
    </w:rPr>
    <w:tblPr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qFormat/>
    <w:rPr>
      <w:rFonts w:asciiTheme="majorHAnsi" w:eastAsiaTheme="majorEastAsia" w:hAnsiTheme="majorHAnsi" w:cstheme="majorBidi"/>
      <w:color w:val="000000" w:themeColor="text1"/>
    </w:rPr>
    <w:tblPr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qFormat/>
    <w:tblPr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qFormat/>
    <w:tblPr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qFormat/>
    <w:tblPr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qFormat/>
    <w:tblPr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qFormat/>
    <w:tblPr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qFormat/>
    <w:tblPr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qFormat/>
    <w:tblPr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qFormat/>
    <w:rPr>
      <w:rFonts w:asciiTheme="majorHAnsi" w:eastAsiaTheme="majorEastAsia" w:hAnsiTheme="majorHAnsi" w:cstheme="majorBidi"/>
      <w:color w:val="000000" w:themeColor="text1"/>
    </w:rPr>
    <w:tblPr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auto"/>
          <w:insideV w:val="single" w:sz="6" w:space="0" w:color="auto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qFormat/>
    <w:rPr>
      <w:rFonts w:asciiTheme="majorHAnsi" w:eastAsiaTheme="majorEastAsia" w:hAnsiTheme="majorHAnsi" w:cstheme="majorBidi"/>
      <w:color w:val="000000" w:themeColor="text1"/>
    </w:rPr>
    <w:tblPr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auto"/>
          <w:insideV w:val="single" w:sz="6" w:space="0" w:color="auto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qFormat/>
    <w:rPr>
      <w:rFonts w:asciiTheme="majorHAnsi" w:eastAsiaTheme="majorEastAsia" w:hAnsiTheme="majorHAnsi" w:cstheme="majorBidi"/>
      <w:color w:val="000000" w:themeColor="text1"/>
    </w:rPr>
    <w:tblPr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auto"/>
          <w:insideV w:val="single" w:sz="6" w:space="0" w:color="auto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qFormat/>
    <w:rPr>
      <w:rFonts w:asciiTheme="majorHAnsi" w:eastAsiaTheme="majorEastAsia" w:hAnsiTheme="majorHAnsi" w:cstheme="majorBidi"/>
      <w:color w:val="000000" w:themeColor="text1"/>
    </w:rPr>
    <w:tblPr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auto"/>
          <w:insideV w:val="single" w:sz="6" w:space="0" w:color="auto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qFormat/>
    <w:rPr>
      <w:rFonts w:asciiTheme="majorHAnsi" w:eastAsiaTheme="majorEastAsia" w:hAnsiTheme="majorHAnsi" w:cstheme="majorBidi"/>
      <w:color w:val="000000" w:themeColor="text1"/>
    </w:rPr>
    <w:tblPr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auto"/>
          <w:insideV w:val="single" w:sz="6" w:space="0" w:color="auto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qFormat/>
    <w:rPr>
      <w:rFonts w:asciiTheme="majorHAnsi" w:eastAsiaTheme="majorEastAsia" w:hAnsiTheme="majorHAnsi" w:cstheme="majorBidi"/>
      <w:color w:val="000000" w:themeColor="text1"/>
    </w:rPr>
    <w:tblPr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auto"/>
          <w:insideV w:val="single" w:sz="6" w:space="0" w:color="auto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qFormat/>
    <w:rPr>
      <w:rFonts w:asciiTheme="majorHAnsi" w:eastAsiaTheme="majorEastAsia" w:hAnsiTheme="majorHAnsi" w:cstheme="majorBidi"/>
      <w:color w:val="000000" w:themeColor="text1"/>
    </w:rPr>
    <w:tblPr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auto"/>
          <w:insideV w:val="single" w:sz="6" w:space="0" w:color="auto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qFormat/>
    <w:tblPr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auto"/>
          <w:insideV w:val="single" w:sz="8" w:space="0" w:color="auto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qFormat/>
    <w:tblPr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auto"/>
          <w:insideV w:val="single" w:sz="8" w:space="0" w:color="auto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qFormat/>
    <w:tblPr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auto"/>
          <w:insideV w:val="single" w:sz="8" w:space="0" w:color="auto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qFormat/>
    <w:tblPr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auto"/>
          <w:insideV w:val="single" w:sz="8" w:space="0" w:color="auto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qFormat/>
    <w:tblPr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auto"/>
          <w:insideV w:val="single" w:sz="8" w:space="0" w:color="auto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qFormat/>
    <w:tblPr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auto"/>
          <w:insideV w:val="single" w:sz="8" w:space="0" w:color="auto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qFormat/>
    <w:tblPr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auto"/>
          <w:insideV w:val="single" w:sz="8" w:space="0" w:color="auto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qFormat/>
    <w:rPr>
      <w:color w:val="FFFFFF" w:themeColor="background1"/>
    </w:rPr>
    <w:tblPr/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qFormat/>
    <w:rPr>
      <w:color w:val="FFFFFF" w:themeColor="background1"/>
    </w:rPr>
    <w:tblPr/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qFormat/>
    <w:rPr>
      <w:color w:val="FFFFFF" w:themeColor="background1"/>
    </w:rPr>
    <w:tblPr/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qFormat/>
    <w:rPr>
      <w:color w:val="FFFFFF" w:themeColor="background1"/>
    </w:rPr>
    <w:tblPr/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qFormat/>
    <w:rPr>
      <w:color w:val="FFFFFF" w:themeColor="background1"/>
    </w:rPr>
    <w:tblPr/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qFormat/>
    <w:rPr>
      <w:color w:val="FFFFFF" w:themeColor="background1"/>
    </w:rPr>
    <w:tblPr/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qFormat/>
    <w:rPr>
      <w:color w:val="FFFFFF" w:themeColor="background1"/>
    </w:rPr>
    <w:tblPr/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qFormat/>
    <w:rPr>
      <w:color w:val="000000" w:themeColor="text1"/>
    </w:rPr>
    <w:tblPr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auto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qFormat/>
    <w:rPr>
      <w:color w:val="000000" w:themeColor="text1"/>
    </w:rPr>
    <w:tblPr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auto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qFormat/>
    <w:rPr>
      <w:color w:val="000000" w:themeColor="text1"/>
    </w:rPr>
    <w:tblPr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auto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qFormat/>
    <w:rPr>
      <w:color w:val="000000" w:themeColor="text1"/>
    </w:rPr>
    <w:tblPr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auto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qFormat/>
    <w:rPr>
      <w:color w:val="000000" w:themeColor="text1"/>
    </w:rPr>
    <w:tblPr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auto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qFormat/>
    <w:rPr>
      <w:color w:val="000000" w:themeColor="text1"/>
    </w:rPr>
    <w:tblPr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auto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Pr>
      <w:color w:val="000000" w:themeColor="text1"/>
    </w:rPr>
    <w:tblPr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auto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qFormat/>
    <w:rPr>
      <w:color w:val="000000" w:themeColor="text1"/>
    </w:rPr>
    <w:tblPr/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qFormat/>
    <w:rPr>
      <w:color w:val="000000" w:themeColor="text1"/>
    </w:rPr>
    <w:tblPr/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qFormat/>
    <w:rPr>
      <w:color w:val="000000" w:themeColor="text1"/>
    </w:rPr>
    <w:tblPr/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qFormat/>
    <w:rPr>
      <w:color w:val="000000" w:themeColor="text1"/>
    </w:rPr>
    <w:tblPr/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qFormat/>
    <w:rPr>
      <w:color w:val="000000" w:themeColor="text1"/>
    </w:rPr>
    <w:tblPr/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qFormat/>
    <w:rPr>
      <w:color w:val="000000" w:themeColor="text1"/>
    </w:rPr>
    <w:tblPr/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Pr>
      <w:color w:val="000000" w:themeColor="text1"/>
    </w:rPr>
    <w:tblPr/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Pr>
      <w:color w:val="000000" w:themeColor="text1"/>
    </w:rPr>
    <w:tblPr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qFormat/>
    <w:rPr>
      <w:color w:val="000000" w:themeColor="text1"/>
    </w:rPr>
    <w:tblPr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qFormat/>
    <w:rPr>
      <w:color w:val="000000" w:themeColor="text1"/>
    </w:rPr>
    <w:tblPr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qFormat/>
    <w:rPr>
      <w:color w:val="000000" w:themeColor="text1"/>
    </w:rPr>
    <w:tblPr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qFormat/>
    <w:rPr>
      <w:color w:val="000000" w:themeColor="text1"/>
    </w:rPr>
    <w:tblPr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qFormat/>
    <w:rPr>
      <w:color w:val="000000" w:themeColor="text1"/>
    </w:rPr>
    <w:tblPr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qFormat/>
    <w:rPr>
      <w:color w:val="000000" w:themeColor="text1"/>
    </w:rPr>
    <w:tblPr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customStyle="1" w:styleId="HeaderChar">
    <w:name w:val="Header Char"/>
    <w:basedOn w:val="DefaultParagraphFont"/>
    <w:link w:val="Header"/>
    <w:uiPriority w:val="99"/>
  </w:style>
  <w:style w:type="character" w:customStyle="1" w:styleId="FooterChar">
    <w:name w:val="Footer Char"/>
    <w:basedOn w:val="DefaultParagraphFont"/>
    <w:link w:val="Footer"/>
    <w:uiPriority w:val="99"/>
  </w:style>
  <w:style w:type="paragraph" w:styleId="NoSpacing">
    <w:name w:val="No Spacing"/>
    <w:uiPriority w:val="1"/>
    <w:qFormat/>
    <w:rPr>
      <w:sz w:val="22"/>
      <w:szCs w:val="22"/>
      <w:lang w:val="en-US" w:eastAsia="en-US"/>
    </w:rPr>
  </w:style>
  <w:style w:type="character" w:customStyle="1" w:styleId="Heading1Char">
    <w:name w:val="Heading 1 Char"/>
    <w:basedOn w:val="DefaultParagraphFont"/>
    <w:link w:val="Heading1"/>
    <w:uiPriority w:val="9"/>
    <w:qFormat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qFormat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qFormat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TitleChar">
    <w:name w:val="Title Char"/>
    <w:basedOn w:val="DefaultParagraphFont"/>
    <w:link w:val="Title"/>
    <w:uiPriority w:val="10"/>
    <w:qFormat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SubtitleChar">
    <w:name w:val="Subtitle Char"/>
    <w:basedOn w:val="DefaultParagraphFont"/>
    <w:link w:val="Subtitle"/>
    <w:uiPriority w:val="11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  <w:style w:type="character" w:customStyle="1" w:styleId="BodyTextChar">
    <w:name w:val="Body Text Char"/>
    <w:basedOn w:val="DefaultParagraphFont"/>
    <w:link w:val="BodyText"/>
    <w:uiPriority w:val="99"/>
    <w:qFormat/>
  </w:style>
  <w:style w:type="character" w:customStyle="1" w:styleId="BodyText2Char">
    <w:name w:val="Body Text 2 Char"/>
    <w:basedOn w:val="DefaultParagraphFont"/>
    <w:link w:val="BodyText2"/>
    <w:uiPriority w:val="99"/>
    <w:qFormat/>
  </w:style>
  <w:style w:type="character" w:customStyle="1" w:styleId="BodyText3Char">
    <w:name w:val="Body Text 3 Char"/>
    <w:basedOn w:val="DefaultParagraphFont"/>
    <w:link w:val="BodyText3"/>
    <w:uiPriority w:val="99"/>
    <w:rPr>
      <w:sz w:val="16"/>
      <w:szCs w:val="16"/>
    </w:rPr>
  </w:style>
  <w:style w:type="character" w:customStyle="1" w:styleId="MacroTextChar">
    <w:name w:val="Macro Text Char"/>
    <w:basedOn w:val="DefaultParagraphFont"/>
    <w:link w:val="MacroText"/>
    <w:uiPriority w:val="99"/>
    <w:qFormat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qFormat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qFormat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qFormat/>
    <w:rPr>
      <w:rFonts w:asciiTheme="majorHAnsi" w:eastAsiaTheme="majorEastAsia" w:hAnsiTheme="majorHAnsi" w:cstheme="majorBidi"/>
      <w:color w:val="244061" w:themeColor="accent1" w:themeShade="80"/>
    </w:rPr>
  </w:style>
  <w:style w:type="character" w:customStyle="1" w:styleId="Heading6Char">
    <w:name w:val="Heading 6 Char"/>
    <w:basedOn w:val="DefaultParagraphFont"/>
    <w:link w:val="Heading6"/>
    <w:uiPriority w:val="9"/>
    <w:semiHidden/>
    <w:rPr>
      <w:rFonts w:asciiTheme="majorHAnsi" w:eastAsiaTheme="majorEastAsia" w:hAnsiTheme="majorHAnsi" w:cstheme="majorBidi"/>
      <w:i/>
      <w:iCs/>
      <w:color w:val="244061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qFormat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qFormat/>
    <w:rPr>
      <w:b/>
      <w:bCs/>
      <w:i/>
      <w:iCs/>
      <w:color w:val="4F81BD" w:themeColor="accent1"/>
    </w:rPr>
  </w:style>
  <w:style w:type="character" w:customStyle="1" w:styleId="SubtleEmphasis1">
    <w:name w:val="Subtle Emphasis1"/>
    <w:basedOn w:val="DefaultParagraphFont"/>
    <w:uiPriority w:val="19"/>
    <w:qFormat/>
    <w:rPr>
      <w:i/>
      <w:iCs/>
      <w:color w:val="7F7F7F" w:themeColor="text1" w:themeTint="80"/>
    </w:rPr>
  </w:style>
  <w:style w:type="character" w:customStyle="1" w:styleId="IntenseEmphasis1">
    <w:name w:val="Intense Emphasis1"/>
    <w:basedOn w:val="DefaultParagraphFont"/>
    <w:uiPriority w:val="21"/>
    <w:qFormat/>
    <w:rPr>
      <w:b/>
      <w:bCs/>
      <w:i/>
      <w:iCs/>
      <w:color w:val="4F81BD" w:themeColor="accent1"/>
    </w:rPr>
  </w:style>
  <w:style w:type="character" w:customStyle="1" w:styleId="SubtleReference1">
    <w:name w:val="Subtle Reference1"/>
    <w:basedOn w:val="DefaultParagraphFont"/>
    <w:uiPriority w:val="31"/>
    <w:qFormat/>
    <w:rPr>
      <w:smallCaps/>
      <w:color w:val="C0504D" w:themeColor="accent2"/>
      <w:u w:val="single"/>
    </w:rPr>
  </w:style>
  <w:style w:type="character" w:customStyle="1" w:styleId="IntenseReference1">
    <w:name w:val="Intense Reference1"/>
    <w:basedOn w:val="DefaultParagraphFont"/>
    <w:uiPriority w:val="32"/>
    <w:qFormat/>
    <w:rPr>
      <w:b/>
      <w:bCs/>
      <w:smallCaps/>
      <w:color w:val="C0504D" w:themeColor="accent2"/>
      <w:spacing w:val="5"/>
      <w:u w:val="single"/>
    </w:rPr>
  </w:style>
  <w:style w:type="character" w:customStyle="1" w:styleId="BookTitle1">
    <w:name w:val="Book Title1"/>
    <w:basedOn w:val="DefaultParagraphFont"/>
    <w:uiPriority w:val="33"/>
    <w:qFormat/>
    <w:rPr>
      <w:b/>
      <w:bCs/>
      <w:smallCaps/>
      <w:spacing w:val="5"/>
    </w:rPr>
  </w:style>
  <w:style w:type="paragraph" w:customStyle="1" w:styleId="TOCHeading1">
    <w:name w:val="TOC Heading1"/>
    <w:basedOn w:val="Heading1"/>
    <w:next w:val="Normal"/>
    <w:uiPriority w:val="39"/>
    <w:semiHidden/>
    <w:unhideWhenUsed/>
    <w:qFormat/>
    <w:pPr>
      <w:outlineLvl w:val="9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115</TotalTime>
  <Pages>2</Pages>
  <Words>188</Words>
  <Characters>1074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python-docx</dc:creator>
  <dc:description>generated by python-docx</dc:description>
  <cp:lastModifiedBy>user</cp:lastModifiedBy>
  <cp:revision>2</cp:revision>
  <dcterms:created xsi:type="dcterms:W3CDTF">2013-12-23T23:15:00Z</dcterms:created>
  <dcterms:modified xsi:type="dcterms:W3CDTF">2026-07-29T11:06:00Z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2057-12.2.0.23196</vt:lpwstr>
  </property>
  <property fmtid="{D5CDD505-2E9C-101B-9397-08002B2CF9AE}" pid="3" name="ICV">
    <vt:lpwstr>496A8442FD0D4629A69D008F35B500D1_12</vt:lpwstr>
  </property>
</Properties>
</file>